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6281065" name="ad45d7a0-37b1-11f0-ae64-25dfb5c6e3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238083" name="ad45d7a0-37b1-11f0-ae64-25dfb5c6e3e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8071144" name="c9f96830-37b1-11f0-a9bf-0342688f15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845098" name="c9f96830-37b1-11f0-a9bf-0342688f158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5179335" name="d6d90010-37b1-11f0-b9c4-df95de7449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47365" name="d6d90010-37b1-11f0-b9c4-df95de7449b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875642" name="e6ee95a0-37b1-11f0-902e-c103908635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681752" name="e6ee95a0-37b1-11f0-902e-c103908635a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/ Gang +alle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4073345" name="4bb0ff90-37b3-11f0-90d8-afafdf6a4f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95282" name="4bb0ff90-37b3-11f0-90d8-afafdf6a4f9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/ Gang 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267443" name="75034e70-37b3-11f0-8440-e96cdd4baf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196731" name="75034e70-37b3-11f0-8440-e96cdd4baf3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/ Gang 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0548530" name="8e553d70-37b3-11f0-84eb-f1268371a1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037480" name="8e553d70-37b3-11f0-84eb-f1268371a1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6787273" name="a0ff87a0-37b3-11f0-a687-1d37f2623c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45218" name="a0ff87a0-37b3-11f0-a687-1d37f2623c6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8621947" name="b91ca020-37b3-11f0-ba0d-d9715129bf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258479" name="b91ca020-37b3-11f0-ba0d-d9715129bff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9663178" name="3c849c10-37b4-11f0-ab26-8b6876fb4f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111740" name="3c849c10-37b4-11f0-ab26-8b6876fb4fb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8308659" name="6b75b5d0-37b5-11f0-a3ea-e54ab612e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863371" name="6b75b5d0-37b5-11f0-a3ea-e54ab612e2b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7643876" name="85590f60-37b5-11f0-8d3a-ddd9a8805e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112050" name="85590f60-37b5-11f0-8d3a-ddd9a8805e1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1740091" name="972dba10-37b5-11f0-b590-4147550691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258145" name="972dba10-37b5-11f0-b590-4147550691b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5090944" name="3af4ccf0-37b7-11f0-b521-695de85b5c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025440" name="3af4ccf0-37b7-11f0-b521-695de85b5c7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862063" name="339d1c90-37b8-11f0-a32f-3de1b94be0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773251" name="339d1c90-37b8-11f0-a32f-3de1b94be03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8151368" name="49ad2700-37b8-11f0-9418-8d9648a145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459026" name="49ad2700-37b8-11f0-9418-8d9648a1453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Tüffenwiesstrasse 17, 8107 Buchs </w:t>
          </w:r>
        </w:p>
        <w:p>
          <w:pPr>
            <w:spacing w:before="0" w:after="0"/>
          </w:pPr>
          <w:r>
            <w:t>296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